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E0B" w:rsidRDefault="00B52E0B" w:rsidP="0087494E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1A4C7A" w:rsidRPr="008A3AE8" w:rsidRDefault="001A4C7A" w:rsidP="001A4C7A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156D90B" wp14:editId="1BD1500B">
            <wp:extent cx="419100" cy="581025"/>
            <wp:effectExtent l="0" t="0" r="9525" b="9525"/>
            <wp:docPr id="5" name="Рисунок 5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C7A" w:rsidRPr="00B06CB8" w:rsidRDefault="001A4C7A" w:rsidP="001A4C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06CB8">
        <w:rPr>
          <w:rFonts w:ascii="Times New Roman" w:hAnsi="Times New Roman"/>
          <w:b/>
          <w:bCs/>
          <w:sz w:val="28"/>
          <w:szCs w:val="28"/>
        </w:rPr>
        <w:t>УКРАЇНА</w:t>
      </w:r>
      <w:r w:rsidRPr="00B06CB8">
        <w:rPr>
          <w:rFonts w:ascii="Times New Roman" w:hAnsi="Times New Roman"/>
          <w:sz w:val="28"/>
          <w:szCs w:val="28"/>
        </w:rPr>
        <w:t> </w:t>
      </w:r>
    </w:p>
    <w:p w:rsidR="001A4C7A" w:rsidRPr="00B06CB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B06CB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B06CB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1A4C7A" w:rsidRPr="00B06CB8" w:rsidRDefault="001A4C7A" w:rsidP="001A4C7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B06CB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B06CB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A4C7A" w:rsidRPr="00B06CB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06CB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B06CB8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B06CB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06CB8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B06CB8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1A4C7A" w:rsidRPr="00B06CB8" w:rsidRDefault="001A4C7A" w:rsidP="001A4C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8"/>
          <w:szCs w:val="28"/>
        </w:rPr>
      </w:pPr>
    </w:p>
    <w:p w:rsidR="001A4C7A" w:rsidRPr="00DE411C" w:rsidRDefault="001A4C7A" w:rsidP="001A4C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B06CB8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="00DE411C"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64-9-8/650</w:t>
      </w:r>
      <w:bookmarkStart w:id="0" w:name="_GoBack"/>
      <w:bookmarkEnd w:id="0"/>
    </w:p>
    <w:p w:rsidR="001A4C7A" w:rsidRPr="00B06CB8" w:rsidRDefault="00DE411C" w:rsidP="001A4C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eastAsiaTheme="minorEastAsia" w:hAnsi="Times New Roman"/>
          <w:b/>
          <w:sz w:val="28"/>
          <w:szCs w:val="28"/>
          <w:lang w:val="uk-UA"/>
        </w:rPr>
        <w:t>18 травня</w:t>
      </w:r>
      <w:r w:rsidR="001A4C7A" w:rsidRPr="00B06CB8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</w:t>
      </w:r>
      <w:r>
        <w:rPr>
          <w:rFonts w:ascii="Times New Roman" w:eastAsiaTheme="minorEastAsia" w:hAnsi="Times New Roman"/>
          <w:b/>
          <w:sz w:val="28"/>
          <w:szCs w:val="28"/>
        </w:rPr>
        <w:t xml:space="preserve">                               </w:t>
      </w:r>
      <w:r>
        <w:rPr>
          <w:rFonts w:ascii="Times New Roman" w:eastAsiaTheme="minorEastAsia" w:hAnsi="Times New Roman"/>
          <w:b/>
          <w:sz w:val="28"/>
          <w:szCs w:val="28"/>
          <w:lang w:val="uk-UA"/>
        </w:rPr>
        <w:t>9</w:t>
      </w:r>
      <w:r w:rsidR="001A4C7A" w:rsidRPr="00B06CB8">
        <w:rPr>
          <w:rFonts w:ascii="Times New Roman" w:eastAsiaTheme="minorEastAsia" w:hAnsi="Times New Roman"/>
          <w:b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b/>
          <w:sz w:val="28"/>
          <w:szCs w:val="28"/>
        </w:rPr>
        <w:t>сесія</w:t>
      </w:r>
      <w:proofErr w:type="spellEnd"/>
      <w:r w:rsidR="001A4C7A" w:rsidRPr="00B06CB8">
        <w:rPr>
          <w:rFonts w:ascii="Times New Roman" w:eastAsiaTheme="minorEastAsia" w:hAnsi="Times New Roman"/>
          <w:b/>
          <w:sz w:val="28"/>
          <w:szCs w:val="28"/>
        </w:rPr>
        <w:t xml:space="preserve"> 8 </w:t>
      </w:r>
      <w:proofErr w:type="spellStart"/>
      <w:r w:rsidR="001A4C7A" w:rsidRPr="00B06CB8">
        <w:rPr>
          <w:rFonts w:ascii="Times New Roman" w:eastAsiaTheme="minorEastAsia" w:hAnsi="Times New Roman"/>
          <w:b/>
          <w:sz w:val="28"/>
          <w:szCs w:val="28"/>
        </w:rPr>
        <w:t>скликання</w:t>
      </w:r>
      <w:proofErr w:type="spellEnd"/>
      <w:r w:rsidR="001A4C7A" w:rsidRPr="00B06CB8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1A4C7A" w:rsidRPr="00B06CB8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B06CB8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A4C7A" w:rsidRPr="00B06CB8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B06CB8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1A4C7A" w:rsidRPr="00B06CB8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06CB8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1A4C7A" w:rsidRPr="00B06CB8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06CB8">
        <w:rPr>
          <w:rFonts w:ascii="Times New Roman" w:hAnsi="Times New Roman"/>
          <w:b/>
          <w:bCs/>
          <w:sz w:val="28"/>
          <w:szCs w:val="28"/>
          <w:lang w:val="uk-UA"/>
        </w:rPr>
        <w:t>встановлення</w:t>
      </w:r>
      <w:r w:rsidR="00B06CB8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</w:t>
      </w:r>
      <w:r w:rsidRPr="00B06CB8">
        <w:rPr>
          <w:rFonts w:ascii="Times New Roman" w:hAnsi="Times New Roman"/>
          <w:b/>
          <w:bCs/>
          <w:sz w:val="28"/>
          <w:szCs w:val="28"/>
          <w:lang w:val="uk-UA"/>
        </w:rPr>
        <w:t xml:space="preserve"> меж земельної ділянки в</w:t>
      </w:r>
    </w:p>
    <w:p w:rsidR="001A4C7A" w:rsidRPr="00B06CB8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B06CB8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</w:t>
      </w:r>
      <w:proofErr w:type="spellStart"/>
      <w:r w:rsidRPr="00B06CB8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6A33A2">
        <w:rPr>
          <w:rFonts w:ascii="Times New Roman" w:hAnsi="Times New Roman"/>
          <w:b/>
          <w:bCs/>
          <w:sz w:val="28"/>
          <w:szCs w:val="28"/>
          <w:lang w:val="uk-UA"/>
        </w:rPr>
        <w:t>Кубашко</w:t>
      </w:r>
      <w:proofErr w:type="spellEnd"/>
      <w:r w:rsidR="006A33A2">
        <w:rPr>
          <w:rFonts w:ascii="Times New Roman" w:hAnsi="Times New Roman"/>
          <w:b/>
          <w:bCs/>
          <w:sz w:val="28"/>
          <w:szCs w:val="28"/>
          <w:lang w:val="uk-UA"/>
        </w:rPr>
        <w:t xml:space="preserve"> В.В</w:t>
      </w:r>
      <w:r w:rsidRPr="00B06CB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B06CB8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A4C7A" w:rsidRPr="00B06CB8" w:rsidRDefault="001A4C7A" w:rsidP="001A4C7A">
      <w:pPr>
        <w:tabs>
          <w:tab w:val="left" w:pos="6390"/>
        </w:tabs>
        <w:spacing w:after="0"/>
        <w:ind w:right="-143"/>
        <w:rPr>
          <w:rFonts w:ascii="Times New Roman" w:hAnsi="Times New Roman"/>
          <w:sz w:val="28"/>
          <w:szCs w:val="28"/>
          <w:lang w:val="uk-UA"/>
        </w:rPr>
      </w:pPr>
    </w:p>
    <w:p w:rsidR="001A4C7A" w:rsidRPr="00B06CB8" w:rsidRDefault="001A4C7A" w:rsidP="001A4C7A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6CB8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</w:t>
      </w:r>
      <w:r w:rsidR="006A33A2" w:rsidRPr="006A33A2">
        <w:rPr>
          <w:lang w:val="uk-UA"/>
        </w:rPr>
        <w:t xml:space="preserve"> </w:t>
      </w:r>
      <w:proofErr w:type="spellStart"/>
      <w:r w:rsidR="006A33A2" w:rsidRPr="006A33A2">
        <w:rPr>
          <w:rFonts w:ascii="Times New Roman" w:hAnsi="Times New Roman"/>
          <w:bCs/>
          <w:sz w:val="28"/>
          <w:szCs w:val="28"/>
          <w:lang w:val="uk-UA"/>
        </w:rPr>
        <w:t>Кубашко</w:t>
      </w:r>
      <w:proofErr w:type="spellEnd"/>
      <w:r w:rsidR="006A33A2" w:rsidRPr="006A33A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3A2">
        <w:rPr>
          <w:rFonts w:ascii="Times New Roman" w:hAnsi="Times New Roman"/>
          <w:bCs/>
          <w:sz w:val="28"/>
          <w:szCs w:val="28"/>
          <w:lang w:val="uk-UA"/>
        </w:rPr>
        <w:t xml:space="preserve">Віри Василівни </w:t>
      </w:r>
      <w:r w:rsidRPr="00B06CB8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розроблення технічної документації із землеустрою, щодо встановлення </w:t>
      </w:r>
      <w:r w:rsidR="00B06CB8" w:rsidRPr="00B06CB8">
        <w:rPr>
          <w:rFonts w:ascii="Times New Roman" w:hAnsi="Times New Roman"/>
          <w:sz w:val="28"/>
          <w:szCs w:val="28"/>
          <w:lang w:val="uk-UA"/>
        </w:rPr>
        <w:t xml:space="preserve">(відновлення) </w:t>
      </w:r>
      <w:r w:rsidRPr="00B06CB8">
        <w:rPr>
          <w:rFonts w:ascii="Times New Roman" w:hAnsi="Times New Roman"/>
          <w:sz w:val="28"/>
          <w:szCs w:val="28"/>
          <w:lang w:val="uk-UA"/>
        </w:rPr>
        <w:t>меж земельної ділянки в натурі (на місцевості),</w:t>
      </w:r>
      <w:r w:rsidR="00B06CB8">
        <w:rPr>
          <w:rFonts w:ascii="Times New Roman" w:hAnsi="Times New Roman"/>
          <w:sz w:val="28"/>
          <w:szCs w:val="28"/>
          <w:lang w:val="uk-UA"/>
        </w:rPr>
        <w:t xml:space="preserve"> керуючись ст.ст</w:t>
      </w:r>
      <w:r w:rsidR="0087494E" w:rsidRPr="00B06CB8">
        <w:rPr>
          <w:rFonts w:ascii="Times New Roman" w:hAnsi="Times New Roman"/>
          <w:sz w:val="28"/>
          <w:szCs w:val="28"/>
          <w:lang w:val="uk-UA"/>
        </w:rPr>
        <w:t xml:space="preserve">.12, 40, 118,121 </w:t>
      </w:r>
      <w:r w:rsidR="0087494E" w:rsidRPr="00B06CB8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="00B52E0B" w:rsidRPr="00B06CB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7494E" w:rsidRPr="00B06C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06CB8">
        <w:rPr>
          <w:rFonts w:ascii="Times New Roman" w:hAnsi="Times New Roman"/>
          <w:sz w:val="28"/>
          <w:szCs w:val="28"/>
          <w:lang w:val="uk-UA"/>
        </w:rPr>
        <w:t>ст.</w:t>
      </w:r>
      <w:r w:rsidR="0087494E" w:rsidRPr="00B06CB8">
        <w:rPr>
          <w:rFonts w:ascii="Times New Roman" w:hAnsi="Times New Roman"/>
          <w:sz w:val="28"/>
          <w:szCs w:val="28"/>
          <w:lang w:val="uk-UA"/>
        </w:rPr>
        <w:t>ст.8,19,22,25 Закону України «</w:t>
      </w:r>
      <w:r w:rsidR="00B52E0B" w:rsidRPr="00B06CB8">
        <w:rPr>
          <w:rFonts w:ascii="Times New Roman" w:hAnsi="Times New Roman"/>
          <w:sz w:val="28"/>
          <w:szCs w:val="28"/>
          <w:lang w:val="uk-UA"/>
        </w:rPr>
        <w:t>Про землеустрій»</w:t>
      </w:r>
      <w:r w:rsidR="00B06CB8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B06CB8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DA238C" w:rsidRPr="00B06CB8">
        <w:rPr>
          <w:sz w:val="28"/>
          <w:szCs w:val="28"/>
          <w:lang w:val="uk-UA"/>
        </w:rPr>
        <w:t xml:space="preserve"> </w:t>
      </w:r>
      <w:r w:rsidR="00DA238C" w:rsidRPr="00B06CB8"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B06CB8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1A4C7A" w:rsidRDefault="00B06CB8" w:rsidP="00B06CB8">
      <w:pPr>
        <w:tabs>
          <w:tab w:val="left" w:pos="5895"/>
        </w:tabs>
        <w:spacing w:after="0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B06CB8" w:rsidRPr="00B06CB8" w:rsidRDefault="00B06CB8" w:rsidP="001A4C7A">
      <w:pPr>
        <w:tabs>
          <w:tab w:val="left" w:pos="5895"/>
        </w:tabs>
        <w:spacing w:after="0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</w:p>
    <w:p w:rsidR="00EB7A0F" w:rsidRDefault="00B06CB8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технічної документації із землеустрою щодо</w:t>
      </w:r>
      <w:r w:rsidR="001A4C7A" w:rsidRPr="00B06CB8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06CB8">
        <w:rPr>
          <w:rFonts w:ascii="Times New Roman" w:hAnsi="Times New Roman"/>
          <w:sz w:val="28"/>
          <w:szCs w:val="28"/>
          <w:lang w:val="uk-UA"/>
        </w:rPr>
        <w:t xml:space="preserve">(відновлення) </w:t>
      </w:r>
      <w:r w:rsidR="001A4C7A" w:rsidRPr="00B06CB8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B52E0B" w:rsidRPr="00B06C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6734" w:rsidRPr="00B06CB8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7B2096" w:rsidRPr="00B06CB8">
        <w:rPr>
          <w:sz w:val="28"/>
          <w:szCs w:val="28"/>
          <w:lang w:val="uk-UA"/>
        </w:rPr>
        <w:t xml:space="preserve"> </w:t>
      </w:r>
      <w:proofErr w:type="spellStart"/>
      <w:r w:rsidR="006A33A2" w:rsidRPr="006A33A2">
        <w:rPr>
          <w:rFonts w:ascii="Times New Roman" w:hAnsi="Times New Roman"/>
          <w:bCs/>
          <w:sz w:val="28"/>
          <w:szCs w:val="28"/>
          <w:lang w:val="uk-UA"/>
        </w:rPr>
        <w:t>Кубашко</w:t>
      </w:r>
      <w:proofErr w:type="spellEnd"/>
      <w:r w:rsidR="006A33A2" w:rsidRPr="006A33A2">
        <w:rPr>
          <w:rFonts w:ascii="Times New Roman" w:hAnsi="Times New Roman"/>
          <w:bCs/>
          <w:sz w:val="28"/>
          <w:szCs w:val="28"/>
          <w:lang w:val="uk-UA"/>
        </w:rPr>
        <w:t xml:space="preserve"> Вір</w:t>
      </w:r>
      <w:r w:rsidR="006A33A2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6A33A2" w:rsidRPr="006A33A2">
        <w:rPr>
          <w:rFonts w:ascii="Times New Roman" w:hAnsi="Times New Roman"/>
          <w:bCs/>
          <w:sz w:val="28"/>
          <w:szCs w:val="28"/>
          <w:lang w:val="uk-UA"/>
        </w:rPr>
        <w:t xml:space="preserve"> Василівн</w:t>
      </w:r>
      <w:r w:rsidR="006A33A2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6A33A2" w:rsidRPr="006A33A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 xml:space="preserve">загальною площею </w:t>
      </w:r>
      <w:r w:rsidR="006A33A2">
        <w:rPr>
          <w:rFonts w:ascii="Times New Roman" w:hAnsi="Times New Roman"/>
          <w:bCs/>
          <w:sz w:val="28"/>
          <w:szCs w:val="28"/>
          <w:lang w:val="uk-UA"/>
        </w:rPr>
        <w:t>0,6800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 xml:space="preserve"> га, в тому числі: </w:t>
      </w:r>
    </w:p>
    <w:p w:rsidR="001A4C7A" w:rsidRDefault="00EB7A0F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 –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3394D" w:rsidRPr="00B06CB8">
        <w:rPr>
          <w:rFonts w:ascii="Times New Roman" w:hAnsi="Times New Roman"/>
          <w:bCs/>
          <w:sz w:val="28"/>
          <w:szCs w:val="28"/>
          <w:lang w:val="uk-UA"/>
        </w:rPr>
        <w:t>0,</w:t>
      </w:r>
      <w:r>
        <w:rPr>
          <w:rFonts w:ascii="Times New Roman" w:hAnsi="Times New Roman"/>
          <w:bCs/>
          <w:sz w:val="28"/>
          <w:szCs w:val="28"/>
          <w:lang w:val="uk-UA"/>
        </w:rPr>
        <w:t>25</w:t>
      </w:r>
      <w:r w:rsidR="0033394D" w:rsidRPr="00B06CB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256734" w:rsidRPr="00B06CB8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B06CB8">
        <w:rPr>
          <w:rFonts w:ascii="Times New Roman" w:hAnsi="Times New Roman"/>
          <w:bCs/>
          <w:sz w:val="28"/>
          <w:szCs w:val="28"/>
          <w:lang w:val="uk-UA"/>
        </w:rPr>
        <w:t xml:space="preserve"> по</w:t>
      </w:r>
      <w:r w:rsidR="00BF4B1F" w:rsidRPr="00B06C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87CE5" w:rsidRPr="00B06CB8">
        <w:rPr>
          <w:rFonts w:ascii="Times New Roman" w:hAnsi="Times New Roman"/>
          <w:bCs/>
          <w:sz w:val="28"/>
          <w:szCs w:val="28"/>
          <w:lang w:val="uk-UA"/>
        </w:rPr>
        <w:t>вул.</w:t>
      </w:r>
      <w:r w:rsidR="006A33A2">
        <w:rPr>
          <w:rFonts w:ascii="Times New Roman" w:hAnsi="Times New Roman"/>
          <w:bCs/>
          <w:sz w:val="28"/>
          <w:szCs w:val="28"/>
          <w:lang w:val="uk-UA"/>
        </w:rPr>
        <w:t>Камінна</w:t>
      </w:r>
      <w:proofErr w:type="spellEnd"/>
      <w:r w:rsidR="006A33A2">
        <w:rPr>
          <w:rFonts w:ascii="Times New Roman" w:hAnsi="Times New Roman"/>
          <w:bCs/>
          <w:sz w:val="28"/>
          <w:szCs w:val="28"/>
          <w:lang w:val="uk-UA"/>
        </w:rPr>
        <w:t>, 48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6A33A2">
        <w:rPr>
          <w:rFonts w:ascii="Times New Roman" w:hAnsi="Times New Roman"/>
          <w:bCs/>
          <w:sz w:val="28"/>
          <w:szCs w:val="28"/>
          <w:lang w:val="uk-UA"/>
        </w:rPr>
        <w:t>Новофастів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</w:t>
      </w:r>
      <w:r w:rsidR="00256734" w:rsidRPr="00B06C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06CB8">
        <w:rPr>
          <w:rFonts w:ascii="Times New Roman" w:hAnsi="Times New Roman"/>
          <w:bCs/>
          <w:sz w:val="28"/>
          <w:szCs w:val="28"/>
          <w:lang w:val="uk-UA"/>
        </w:rPr>
        <w:t xml:space="preserve">Вінницького району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:rsidR="00EB7A0F" w:rsidRDefault="00EB7A0F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6A33A2">
        <w:rPr>
          <w:rFonts w:ascii="Times New Roman" w:hAnsi="Times New Roman"/>
          <w:bCs/>
          <w:sz w:val="28"/>
          <w:szCs w:val="28"/>
          <w:lang w:val="uk-UA"/>
        </w:rPr>
        <w:t>43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  <w:r w:rsidRPr="00EB7A0F">
        <w:t xml:space="preserve"> </w:t>
      </w:r>
      <w:r w:rsidRPr="00EB7A0F">
        <w:rPr>
          <w:rFonts w:ascii="Times New Roman" w:hAnsi="Times New Roman"/>
          <w:bCs/>
          <w:sz w:val="28"/>
          <w:szCs w:val="28"/>
          <w:lang w:val="uk-UA"/>
        </w:rPr>
        <w:t xml:space="preserve">по вул. </w:t>
      </w:r>
      <w:r w:rsidR="006A33A2" w:rsidRPr="006A33A2">
        <w:rPr>
          <w:rFonts w:ascii="Times New Roman" w:hAnsi="Times New Roman"/>
          <w:bCs/>
          <w:sz w:val="28"/>
          <w:szCs w:val="28"/>
          <w:lang w:val="uk-UA"/>
        </w:rPr>
        <w:t>Камінна,</w:t>
      </w:r>
      <w:r w:rsidR="006A33A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3A2" w:rsidRPr="006A33A2">
        <w:rPr>
          <w:rFonts w:ascii="Times New Roman" w:hAnsi="Times New Roman"/>
          <w:bCs/>
          <w:sz w:val="28"/>
          <w:szCs w:val="28"/>
          <w:lang w:val="uk-UA"/>
        </w:rPr>
        <w:t xml:space="preserve">48, </w:t>
      </w:r>
      <w:proofErr w:type="spellStart"/>
      <w:r w:rsidR="006A33A2" w:rsidRPr="006A33A2">
        <w:rPr>
          <w:rFonts w:ascii="Times New Roman" w:hAnsi="Times New Roman"/>
          <w:bCs/>
          <w:sz w:val="28"/>
          <w:szCs w:val="28"/>
          <w:lang w:val="uk-UA"/>
        </w:rPr>
        <w:t>с.Новофастів</w:t>
      </w:r>
      <w:proofErr w:type="spellEnd"/>
      <w:r w:rsidR="006A33A2" w:rsidRPr="006A33A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Pr="00EB7A0F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Pr="00EB7A0F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B06CB8" w:rsidRPr="00B06CB8" w:rsidRDefault="00B06CB8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1A4C7A" w:rsidRDefault="00B06CB8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2.Гр.</w:t>
      </w:r>
      <w:r w:rsidR="00EB7A0F" w:rsidRPr="00EB7A0F">
        <w:t xml:space="preserve"> </w:t>
      </w:r>
      <w:proofErr w:type="spellStart"/>
      <w:r w:rsidR="006A33A2" w:rsidRPr="006A33A2">
        <w:rPr>
          <w:rFonts w:ascii="Times New Roman" w:hAnsi="Times New Roman"/>
          <w:bCs/>
          <w:sz w:val="28"/>
          <w:szCs w:val="28"/>
          <w:lang w:val="uk-UA"/>
        </w:rPr>
        <w:t>Кубашко</w:t>
      </w:r>
      <w:proofErr w:type="spellEnd"/>
      <w:r w:rsidR="006A33A2" w:rsidRPr="006A33A2">
        <w:rPr>
          <w:rFonts w:ascii="Times New Roman" w:hAnsi="Times New Roman"/>
          <w:bCs/>
          <w:sz w:val="28"/>
          <w:szCs w:val="28"/>
          <w:lang w:val="uk-UA"/>
        </w:rPr>
        <w:t xml:space="preserve"> Вірі Василівні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виготов</w:t>
      </w:r>
      <w:r w:rsidR="004D3624" w:rsidRPr="00B06CB8">
        <w:rPr>
          <w:rFonts w:ascii="Times New Roman" w:hAnsi="Times New Roman"/>
          <w:bCs/>
          <w:sz w:val="28"/>
          <w:szCs w:val="28"/>
          <w:lang w:val="uk-UA"/>
        </w:rPr>
        <w:t>ити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D3624" w:rsidRPr="00B06CB8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D3624" w:rsidRPr="00B06CB8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 xml:space="preserve"> відповідн</w:t>
      </w:r>
      <w:r w:rsidR="004D3624" w:rsidRPr="00B06CB8">
        <w:rPr>
          <w:rFonts w:ascii="Times New Roman" w:hAnsi="Times New Roman"/>
          <w:bCs/>
          <w:sz w:val="28"/>
          <w:szCs w:val="28"/>
          <w:lang w:val="uk-UA"/>
        </w:rPr>
        <w:t>о до вимог чинного законодавства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B06CB8" w:rsidRPr="00B06CB8" w:rsidRDefault="00B06CB8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1A4C7A" w:rsidRDefault="00B06CB8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3.Після виготовлення технічної документації подати її на затвердження до міської ради.</w:t>
      </w:r>
    </w:p>
    <w:p w:rsidR="00B06CB8" w:rsidRPr="00B06CB8" w:rsidRDefault="00B06CB8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1A4C7A" w:rsidRPr="00B06CB8" w:rsidRDefault="00B06CB8" w:rsidP="001A4C7A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4</w:t>
      </w:r>
      <w:r w:rsidR="001A4C7A" w:rsidRPr="00B06CB8">
        <w:rPr>
          <w:rFonts w:ascii="Times New Roman" w:hAnsi="Times New Roman"/>
          <w:sz w:val="28"/>
          <w:szCs w:val="28"/>
          <w:lang w:val="uk-UA"/>
        </w:rPr>
        <w:t>.</w:t>
      </w:r>
      <w:r w:rsidR="001A4C7A" w:rsidRPr="00B06CB8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1A4C7A" w:rsidRPr="00B06CB8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7494E" w:rsidRPr="00B06CB8" w:rsidRDefault="0087494E" w:rsidP="001A4C7A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C23241" w:rsidRPr="00B06CB8" w:rsidRDefault="00B06CB8" w:rsidP="007B2096">
      <w:pPr>
        <w:pStyle w:val="a4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proofErr w:type="spellStart"/>
      <w:r w:rsidRPr="00B06CB8">
        <w:rPr>
          <w:b/>
          <w:sz w:val="28"/>
          <w:szCs w:val="28"/>
        </w:rPr>
        <w:t>Погребищенський</w:t>
      </w:r>
      <w:proofErr w:type="spellEnd"/>
      <w:r w:rsidRPr="00B06CB8">
        <w:rPr>
          <w:b/>
          <w:sz w:val="28"/>
          <w:szCs w:val="28"/>
        </w:rPr>
        <w:t xml:space="preserve"> м</w:t>
      </w:r>
      <w:r w:rsidR="001A4C7A" w:rsidRPr="00B06CB8">
        <w:rPr>
          <w:b/>
          <w:sz w:val="28"/>
          <w:szCs w:val="28"/>
        </w:rPr>
        <w:t>іський  голова                                    С.В</w:t>
      </w:r>
      <w:r w:rsidRPr="00B06CB8">
        <w:rPr>
          <w:b/>
          <w:sz w:val="28"/>
          <w:szCs w:val="28"/>
        </w:rPr>
        <w:t>ОЛИНСЬКИЙ</w:t>
      </w:r>
    </w:p>
    <w:sectPr w:rsidR="00C23241" w:rsidRPr="00B06CB8" w:rsidSect="00B06CB8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E8"/>
    <w:rsid w:val="00046C87"/>
    <w:rsid w:val="00122A65"/>
    <w:rsid w:val="00160055"/>
    <w:rsid w:val="001A4C7A"/>
    <w:rsid w:val="001F46B0"/>
    <w:rsid w:val="00256734"/>
    <w:rsid w:val="00297B13"/>
    <w:rsid w:val="00304091"/>
    <w:rsid w:val="00317446"/>
    <w:rsid w:val="0033394D"/>
    <w:rsid w:val="00385534"/>
    <w:rsid w:val="003914DE"/>
    <w:rsid w:val="00402717"/>
    <w:rsid w:val="004D3624"/>
    <w:rsid w:val="005A0493"/>
    <w:rsid w:val="00606D34"/>
    <w:rsid w:val="006A33A2"/>
    <w:rsid w:val="006F5B6A"/>
    <w:rsid w:val="00773856"/>
    <w:rsid w:val="007B2096"/>
    <w:rsid w:val="0081342E"/>
    <w:rsid w:val="00870D21"/>
    <w:rsid w:val="0087494E"/>
    <w:rsid w:val="008A3AE8"/>
    <w:rsid w:val="008D6670"/>
    <w:rsid w:val="00956534"/>
    <w:rsid w:val="009E4F6B"/>
    <w:rsid w:val="00B06CB8"/>
    <w:rsid w:val="00B31307"/>
    <w:rsid w:val="00B52E0B"/>
    <w:rsid w:val="00BF4B1F"/>
    <w:rsid w:val="00C227D5"/>
    <w:rsid w:val="00C23241"/>
    <w:rsid w:val="00C36CA8"/>
    <w:rsid w:val="00D87CE5"/>
    <w:rsid w:val="00DA238C"/>
    <w:rsid w:val="00DB10AC"/>
    <w:rsid w:val="00DC45DA"/>
    <w:rsid w:val="00DE411C"/>
    <w:rsid w:val="00EB7A0F"/>
    <w:rsid w:val="00F05318"/>
    <w:rsid w:val="00F922E0"/>
    <w:rsid w:val="00FA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A4A4B6-D46C-4A37-ACE2-813EE7305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1349</Words>
  <Characters>769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3</cp:revision>
  <cp:lastPrinted>2021-04-26T07:10:00Z</cp:lastPrinted>
  <dcterms:created xsi:type="dcterms:W3CDTF">2021-04-26T07:10:00Z</dcterms:created>
  <dcterms:modified xsi:type="dcterms:W3CDTF">2021-05-20T07:26:00Z</dcterms:modified>
</cp:coreProperties>
</file>